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color w:val="0F4C81"/>
          <w:sz w:val="40"/>
        </w:rPr>
        <w:t>PDCA 改进案例：降低注塑成型产品缩水不良率</w:t>
      </w:r>
    </w:p>
    <w:p>
      <w:pPr>
        <w:jc w:val="center"/>
      </w:pPr>
      <w:r>
        <w:rPr>
          <w:color w:val="646464"/>
          <w:sz w:val="24"/>
        </w:rPr>
        <w:t>📁 行业：制造业（塑料）</w:t>
      </w:r>
    </w:p>
    <w:p>
      <w:r>
        <w:br w:type="page"/>
      </w:r>
    </w:p>
    <w:p>
      <w:pPr>
        <w:pStyle w:val="Heading1"/>
      </w:pPr>
      <w:r>
        <w:t>📌 项目基本信息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0"/>
              </w:rPr>
              <w:t>项目名称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降低注塑成型产品缩水不良率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所属行业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制造业（塑料）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项目周期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2025 年 3 月 - 2025 年 9 月（6 个月）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项目团队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质量部、生产部、技术部联合项目组</w:t>
            </w:r>
          </w:p>
        </w:tc>
      </w:tr>
    </w:tbl>
    <w:p>
      <w:pPr>
        <w:pStyle w:val="Heading1"/>
      </w:pPr>
      <w:r>
        <w:t>一、问题描述（Problem）</w:t>
      </w:r>
    </w:p>
    <w:p>
      <w:r>
        <w:t>某塑料制品企业注塑成型产品缩水不良率高达 8.2%，导致材料浪费严重、成本居高不下。主要问题：工艺参数不稳定、模具温度控制不精确、原材料含水率波动大。</w:t>
      </w:r>
    </w:p>
    <w:p>
      <w:pPr>
        <w:pStyle w:val="Heading1"/>
      </w:pPr>
      <w:r>
        <w:t>二、P - Plan 计划</w:t>
      </w:r>
    </w:p>
    <w:p>
      <w:pPr>
        <w:pStyle w:val="Heading2"/>
      </w:pPr>
      <w:r>
        <w:t>2.1 改进目标（SMART 原则）</w:t>
      </w:r>
    </w:p>
    <w:p>
      <w:r>
        <w:t>将注塑成型缩水不良率从 8.2% 降低至 3% 以下，材料浪费减少 60%，单件成本降低 15%。</w:t>
      </w:r>
    </w:p>
    <w:p>
      <w:pPr>
        <w:pStyle w:val="Heading2"/>
      </w:pPr>
      <w:r>
        <w:t>2.2 关键指标（KPI）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指标名称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2160"/>
          </w:tcPr>
          <w:p>
            <w:r>
              <w:rPr>
                <w:b/>
              </w:rPr>
              <w:t>实际完成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r>
        <w:t>（具体数据见效果验证部分）</w:t>
      </w:r>
    </w:p>
    <w:p>
      <w:pPr>
        <w:pStyle w:val="Heading2"/>
      </w:pPr>
      <w:r>
        <w:t>2.3 实施方案</w:t>
      </w:r>
    </w:p>
    <w:p>
      <w:r>
        <w:t>1. 优化注塑工艺参数，建立参数标准化数据库；2. 升级模具温度控制系统，实现精确控温；3. 增加原材料烘干设备，控制含水率；4. 实施首件检验和巡检制度；5. 建立质量追溯系统，快速定位问题。</w:t>
      </w:r>
    </w:p>
    <w:p>
      <w:pPr>
        <w:pStyle w:val="Heading1"/>
      </w:pPr>
      <w:r>
        <w:t>三、D - Do 执行</w:t>
      </w:r>
    </w:p>
    <w:p>
      <w:pPr>
        <w:pStyle w:val="Heading2"/>
      </w:pPr>
      <w:r>
        <w:t>3.1 执行过程</w:t>
      </w:r>
    </w:p>
    <w:p>
      <w:r>
        <w:t>第 1-2 周：完成现状调查和数据收集</w:t>
      </w:r>
    </w:p>
    <w:p>
      <w:r>
        <w:t>第 3-6 周：实施改进方案，分阶段推进</w:t>
      </w:r>
    </w:p>
    <w:p>
      <w:r>
        <w:t>第 7-10 周：效果验证和数据统计</w:t>
      </w:r>
    </w:p>
    <w:p>
      <w:r>
        <w:t>第 11-12 周：标准化和成果固化</w:t>
      </w:r>
    </w:p>
    <w:p>
      <w:pPr>
        <w:pStyle w:val="Heading2"/>
      </w:pPr>
      <w:r>
        <w:t>3.2 关键行动</w:t>
      </w:r>
    </w:p>
    <w:p>
      <w:r>
        <w:t>1. 成立专项改进小组，明确职责分工</w:t>
      </w:r>
    </w:p>
    <w:p>
      <w:r>
        <w:t>2. 制定详细实施计划，按周跟踪进度</w:t>
      </w:r>
    </w:p>
    <w:p>
      <w:r>
        <w:t>3. 每周召开改进会议，及时解决遇到的问题</w:t>
      </w:r>
    </w:p>
    <w:p>
      <w:r>
        <w:t>4. 建立数据收集机制，确保数据准确可靠</w:t>
      </w:r>
    </w:p>
    <w:p>
      <w:pPr>
        <w:pStyle w:val="Heading1"/>
      </w:pPr>
      <w:r>
        <w:t>四、C - Check 检查</w:t>
      </w:r>
    </w:p>
    <w:p>
      <w:pPr>
        <w:pStyle w:val="Heading2"/>
      </w:pPr>
      <w:r>
        <w:t>4.1 效果验证数据</w:t>
      </w:r>
    </w:p>
    <w:p>
      <w:r>
        <w:t>经过 6 个月的改进，注塑成型缩水不良率从 8.2% 降至 2.3%，材料浪费从每月 12 吨降至 3.5 吨，单件成本降低 18%。</w:t>
      </w:r>
    </w:p>
    <w:p>
      <w:pPr>
        <w:pStyle w:val="Heading2"/>
      </w:pPr>
      <w:r>
        <w:t>4.2 目标达成情况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改进后</w:t>
            </w:r>
          </w:p>
        </w:tc>
        <w:tc>
          <w:tcPr>
            <w:tcW w:type="dxa" w:w="1728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1728"/>
          </w:tcPr>
          <w:p>
            <w:r>
              <w:rPr>
                <w:b/>
              </w:rPr>
              <w:t>达成率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pPr>
        <w:pStyle w:val="Heading1"/>
      </w:pPr>
      <w:r>
        <w:t>五、A - Act 改进</w:t>
      </w:r>
    </w:p>
    <w:p>
      <w:pPr>
        <w:pStyle w:val="Heading2"/>
      </w:pPr>
      <w:r>
        <w:t>5.1 成功经验总结</w:t>
      </w:r>
    </w:p>
    <w:p>
      <w:r>
        <w:t>1. 工艺参数标准化是质量稳定的基础；2. 精确控温对注塑质量至关重要；3. 原材料质量控制不可忽视；4. 质量追溯能快速定位问题根源。</w:t>
      </w:r>
    </w:p>
    <w:p>
      <w:pPr>
        <w:pStyle w:val="Heading2"/>
      </w:pPr>
      <w:r>
        <w:t>5.2 标准化措施</w:t>
      </w:r>
    </w:p>
    <w:p>
      <w:r>
        <w:t>1. 将改进措施纳入标准作业指导书（SOP）</w:t>
      </w:r>
    </w:p>
    <w:p>
      <w:r>
        <w:t>2. 建立持续监控机制，定期回顾指标数据</w:t>
      </w:r>
    </w:p>
    <w:p>
      <w:r>
        <w:t>3. 开展培训，确保相关人员掌握新方法</w:t>
      </w:r>
    </w:p>
    <w:p>
      <w:r>
        <w:t>4. 将经验推广到其他类似产线/部门</w:t>
      </w:r>
    </w:p>
    <w:p>
      <w:pPr>
        <w:pStyle w:val="Heading2"/>
      </w:pPr>
      <w:r>
        <w:t>5.3 下一步计划</w:t>
      </w:r>
    </w:p>
    <w:p>
      <w:r>
        <w:t>□ 进入下一轮 PDCA 循环，持续改进</w:t>
      </w:r>
    </w:p>
    <w:p>
      <w:r>
        <w:t>□ 将成功经验横向展开到其他产线/部门</w:t>
      </w:r>
    </w:p>
    <w:p>
      <w:r>
        <w:t>□ 申报公司年度质量改进优秀项目</w:t>
      </w:r>
    </w:p>
    <w:p>
      <w:pPr>
        <w:pStyle w:val="Heading1"/>
      </w:pPr>
      <w:r>
        <w:t>✍️ 审批签署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制表人：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部门负责人审核：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管理者代表批准：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